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92385132" name="ff419e70-16dd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9409555" name="ff419e70-16dd-11f1-aacb-e96c476e4277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UG -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71827275" name="732aeda0-16de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1073500" name="732aeda0-16de-11f1-aacb-e96c476e4277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Treppenhaus/ alle Schlafzimmer </w:t>
            </w:r>
          </w:p>
          <w:p>
            <w:pPr>
              <w:spacing w:before="0" w:after="0" w:line="240" w:lineRule="auto"/>
            </w:pPr>
            <w:r>
              <w:t>UG -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00430764" name="5d1177e0-16df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9251754" name="5d1177e0-16df-11f1-aacb-e96c476e4277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EG - OG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72711567" name="c13685d0-16df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0292401" name="c13685d0-16df-11f1-aacb-e96c476e4277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EG -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22794960" name="ec306a30-16df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5978046" name="ec306a30-16df-11f1-aacb-e96c476e4277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57110009" name="43b92ad0-16e0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7792715" name="43b92ad0-16e0-11f1-aacb-e96c476e4277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68686033" name="59b0f250-16e0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7013897" name="59b0f250-16e0-11f1-aacb-e96c476e4277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17751013" name="6bc9aae0-16e0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788030" name="6bc9aae0-16e0-11f1-aacb-e96c476e4277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3805138" name="103a1290-16e1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8442636" name="103a1290-16e1-11f1-aacb-e96c476e4277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49192785" name="2432aeb0-16e1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0163761" name="2432aeb0-16e1-11f1-aacb-e96c476e4277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85342225" name="1ecc1ff0-16e2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776211" name="1ecc1ff0-16e2-11f1-aacb-e96c476e4277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56145305" name="2f575ab0-16e2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7675767" name="2f575ab0-16e2-11f1-aacb-e96c476e4277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 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92046970" name="3c6bbe30-16e2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5057376" name="3c6bbe30-16e2-11f1-aacb-e96c476e4277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26838106" name="08b4cd10-16e3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5478347" name="08b4cd10-16e3-11f1-aacb-e96c476e4277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Küche / 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52544086" name="1fec1970-16e3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7239031" name="1fec1970-16e3-11f1-aacb-e96c476e4277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Küche / 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30378617" name="355bec40-16e3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1613421" name="355bec40-16e3-11f1-aacb-e96c476e4277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65525921" name="798ce4a0-16e3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8014342" name="798ce4a0-16e3-11f1-aacb-e96c476e4277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LAP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22595900" name="9347a790-16e3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1680339" name="9347a790-16e3-11f1-aacb-e96c476e4277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24134264" name="0ec804a0-16e4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2750958" name="0ec804a0-16e4-11f1-aacb-e96c476e4277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23536533" name="455c2fa0-16e4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25902" name="455c2fa0-16e4-11f1-aacb-e96c476e4277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70054193" name="21819ba0-16e5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2649842" name="21819ba0-16e5-11f1-aacb-e96c476e4277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45863039" name="377bad10-16e5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4532923" name="377bad10-16e5-11f1-aacb-e96c476e4277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50991493" name="46c20bc0-16e5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3076219" name="46c20bc0-16e5-11f1-aacb-e96c476e4277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Einlieger Wohnung 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42459777" name="a7bb5530-16e5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5104738" name="a7bb5530-16e5-11f1-aacb-e96c476e4277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Einliger Wohnung 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93055976" name="32e89af0-16e6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3272453" name="32e89af0-16e6-11f1-aacb-e96c476e4277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Einlieger Wohnung 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93154384" name="54c26070-16e6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3385710" name="54c26070-16e6-11f1-aacb-e96c476e4277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Einlieger Wohnung 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21945338" name="9f02dc50-16e6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5946154" name="9f02dc50-16e6-11f1-aacb-e96c476e4277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Gesamte Einlieger Wohnung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64332434" name="321ec5d0-16e7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0792201" name="321ec5d0-16e7-11f1-aacb-e96c476e4277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79969813" name="6eb09a00-16e7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8905289" name="6eb09a00-16e7-11f1-aacb-e96c476e4277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67890876" name="058daa30-16e8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0025747" name="058daa30-16e8-11f1-aacb-e96c476e4277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VM-31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EG - OG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95350790" name="4e4b0880-16e8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7709651" name="4e4b0880-16e8-11f1-aacb-e96c476e4277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VM-32</w:t>
            </w:r>
          </w:p>
        </w:tc>
        <w:tc>
          <w:p>
            <w:pPr>
              <w:spacing w:before="0" w:after="0" w:line="240" w:lineRule="auto"/>
            </w:pPr>
            <w:r>
              <w:t>Dach / Wand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Dach / Wand </w:t>
            </w:r>
          </w:p>
        </w:tc>
        <w:tc>
          <w:p>
            <w:pPr>
              <w:spacing w:before="0" w:after="0" w:line="240" w:lineRule="auto"/>
            </w:pPr>
            <w:r>
              <w:t>Wand / 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40175644" name="af4b56d0-16e8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6930304" name="af4b56d0-16e8-11f1-aacb-e96c476e4277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Bächlenweg 18, 5630 Muri</w:t>
          </w:r>
        </w:p>
        <w:p>
          <w:pPr>
            <w:spacing w:before="0" w:after="0"/>
          </w:pPr>
          <w:r>
            <w:t>702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footer.xml" Type="http://schemas.openxmlformats.org/officeDocument/2006/relationships/footer" Id="rId3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